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Гематология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02:41 МСК · База обновлена: 25.07.2026, 02:41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ДИАГНОСТИЧЕСКИМ МЕРОПРИЯТИЕМ, РЕКОМЕНДУЕМЫМ ПРИ ДИФФУЗНОЙ В-КРУПНОКЛЕТОЧНОЙ ЛИМФОМЕ У ДЕТЕЙ,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тонкоигольная пункционная биопсия л/у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сцинтиграфия костей скелета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трепанобиопсия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биопсия лимфоузла (очага поражения) с иммуногистохимическим исследованием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биопсия лимфоузла (очага поражения) с иммуногистохимическим исследованием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ВЫЯВЛЕНИЯ ТРОМБОЦИТОПЕНИИ НЕОБХОДИМО ОПРЕДЕЛИТЬ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количество тромбоцитов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фибриноген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бета-тромбоглобулин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тромбиновое время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количество тромбоцитов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ПРИМЕРОМ СНИЖЕННОЙ ЭКСПРЕССИИ АНТИГЕНОВ ОПУХОЛЕВЫМИ КЛЕТКАМИ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экспрессия мембранного маркера только внутриклеточно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 более раннего из двух одновременно экспрессируемых антигенов при появлении более позднего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повышенная экспрессия маркеров клеток-предшественников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на гепопоэтических клетках общелейкоцитарного антигена CD45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отсутствие на гепопоэтических клетках общелейкоцитарного антигена CD45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НАСЛЕДСТВЕННЫМ ЗАБОЛЕВАНИЕМ, НЕ СВЯЗАННЫМ С ПОВЫШЕННЫМ РИСКОМ ОНКОГЕМАТОЛОГИЧЕСКИХ ЗАБОЛЕВАНИЙ, СЧИТАЮТ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муковисцидоз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синдром Дауна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синдром Луи-Бар ( Атаксия телеангиоэктазия)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анемию Фанкони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муковисцидоз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 ИНФЕКЦИЯМ, ПЕРЕДАЮЩИМСЯ ПАРЕНТЕРАЛЬНЫМ ПУТЁМ,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вирус эритробластоза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вирус парагриппа, метапневмовирус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парвовирус В19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Т-лимфотропный вирус человека, вирус лихорадки Западного Нила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Т-лимфотропный вирус человека, вирус лихорадки Западного Нила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ЗАБОЛЕВАНИЕ, КОТОРОЕ ВЫЗЫВАЕТ ПЕРВООЧЕРЕДНУЮ НЕОБХОДИМОСТЬ ОКАЗАНИЯ МЕДИЦИНСКОЙ ПОМОЩИ В СВЯЗИ С НАИБОЛЬШЕЙ УГРОЗОЙ ЖИЗНИ И ЗДОРОВЬЮ, ЛИБО СТАНОВИТСЯ ПРИЧИНОЙ СМЕРТИ, ЯВЛЯЕТСЯ ___________ ЗАБОЛЕВАНИЕМ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рецидивирующим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основным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прогрессирующим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сопутствующим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основным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NK-КЛЕТКИ НЕ ЭКСПРЕССИРУЮТ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CD19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CD56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CD7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CD45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CD19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ПОД ТРОМБОЦИТОПАТИЯМИ ПОНИМАЮТ ГРУППУ НАСЛЕДСТВЕННЫХ ЗАБОЛЕВАНИЙ, ХАРАКТЕРИЗУЮЩИХСЯ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антигенной несовместимостью тромбоцитов плода и матери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тромболизисом тромбоцитов, нагруженных гаптенами лекарственного происхождения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наличием гигантской гемангиомы в сочетании с тромбоцитопенией и гемолитической анемией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нарушением агрегационной функции тромбоцитов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нарушением агрегационной функции тромбоцитов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ЛЕЧЕНИИ ОЛЛ ИНТРАТЕКАЛЬНАЯ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используется только у детей до 3 лет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применяется только в рецидиве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применяется только при инициальном нейролейкозе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является обязательной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является обязательной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МНОЖЕСТВЕННОЙ МИЕЛОМЕ ДЛЯ МОНИТОРИНГА МИНИМАЛЬНОЙ ОСТАТОЧНОЙ БОЛЕЗНИ ПРОТОЧНАЯ ЦИТОМЕТРИЯ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является одним из наиболее применимых методов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применяется только при невозможности использования количественной ПЦР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применяется только в отсутствии терапии даратумомабом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используется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является одним из наиболее применимых методов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Гематология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